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Bijlage</w:t>
      </w:r>
      <w:r w:rsidR="00661116">
        <w:t xml:space="preserve"> 5 </w:t>
      </w:r>
      <w:bookmarkStart w:id="11" w:name="_GoBack"/>
      <w:bookmarkEnd w:id="11"/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..</w:t>
            </w:r>
            <w:proofErr w:type="gramEnd"/>
          </w:p>
          <w:p w:rsidR="00583EA0" w:rsidRDefault="00583EA0">
            <w:r>
              <w:sym w:font="Wingdings" w:char="F06F"/>
            </w:r>
            <w:r>
              <w:t xml:space="preserve">  Kerncompetentie</w:t>
            </w:r>
            <w:proofErr w:type="gramStart"/>
            <w:r>
              <w:t xml:space="preserve"> ..</w:t>
            </w:r>
            <w:proofErr w:type="gramEnd"/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incl.</w:t>
            </w:r>
            <w:proofErr w:type="gramEnd"/>
            <w:r>
              <w:rPr>
                <w:highlight w:val="lightGray"/>
              </w:rPr>
              <w:t xml:space="preserve">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661116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F3FE0"/>
  <w15:docId w15:val="{898DA63C-BD69-44F2-98FE-AF3C77A3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1657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Keizer, Bonne</cp:lastModifiedBy>
  <cp:revision>2</cp:revision>
  <dcterms:created xsi:type="dcterms:W3CDTF">2021-04-09T07:59:00Z</dcterms:created>
  <dcterms:modified xsi:type="dcterms:W3CDTF">2021-04-09T07:59:00Z</dcterms:modified>
</cp:coreProperties>
</file>